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BA6" w:rsidRPr="00930970" w:rsidRDefault="00E26BA6" w:rsidP="00E26BA6">
      <w:pPr>
        <w:autoSpaceDE w:val="0"/>
        <w:autoSpaceDN w:val="0"/>
        <w:spacing w:before="1260" w:after="0" w:line="386" w:lineRule="exact"/>
        <w:jc w:val="center"/>
        <w:rPr>
          <w:sz w:val="24"/>
          <w:szCs w:val="24"/>
          <w:lang w:val="ru-RU"/>
        </w:rPr>
      </w:pPr>
    </w:p>
    <w:p w:rsidR="00E26BA6" w:rsidRPr="00930970" w:rsidRDefault="00E26BA6" w:rsidP="00E26BA6">
      <w:pPr>
        <w:autoSpaceDE w:val="0"/>
        <w:autoSpaceDN w:val="0"/>
        <w:spacing w:after="0" w:line="286" w:lineRule="exact"/>
        <w:jc w:val="center"/>
        <w:rPr>
          <w:sz w:val="24"/>
          <w:szCs w:val="24"/>
          <w:lang w:val="ru-RU"/>
        </w:rPr>
      </w:pPr>
      <w:r w:rsidRPr="00930970">
        <w:rPr>
          <w:rFonts w:ascii="TimesNewRomanPS" w:eastAsia="TimesNewRomanPS" w:hAnsi="TimesNewRomanPS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E26BA6" w:rsidRPr="00930970" w:rsidRDefault="00E26BA6" w:rsidP="00E26BA6">
      <w:pPr>
        <w:autoSpaceDE w:val="0"/>
        <w:autoSpaceDN w:val="0"/>
        <w:spacing w:after="0" w:line="356" w:lineRule="exact"/>
        <w:jc w:val="center"/>
        <w:rPr>
          <w:sz w:val="24"/>
          <w:szCs w:val="24"/>
          <w:lang w:val="ru-RU"/>
        </w:rPr>
      </w:pPr>
      <w:r w:rsidRPr="00930970">
        <w:rPr>
          <w:rFonts w:ascii="TimesNewRomanPS" w:eastAsia="TimesNewRomanPS" w:hAnsi="TimesNewRomanPS"/>
          <w:b/>
          <w:color w:val="000000"/>
          <w:sz w:val="24"/>
          <w:szCs w:val="24"/>
          <w:lang w:val="ru-RU"/>
        </w:rPr>
        <w:t xml:space="preserve">9 класс </w:t>
      </w:r>
    </w:p>
    <w:p w:rsidR="00E26BA6" w:rsidRPr="00930970" w:rsidRDefault="00E26BA6" w:rsidP="00E26BA6">
      <w:pPr>
        <w:autoSpaceDE w:val="0"/>
        <w:autoSpaceDN w:val="0"/>
        <w:spacing w:after="0" w:line="300" w:lineRule="exact"/>
        <w:jc w:val="center"/>
        <w:rPr>
          <w:sz w:val="24"/>
          <w:szCs w:val="24"/>
          <w:lang w:val="ru-RU"/>
        </w:rPr>
      </w:pPr>
      <w:r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>(</w:t>
      </w:r>
      <w:r w:rsidR="00180867"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>8</w:t>
      </w:r>
      <w:r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 xml:space="preserve"> часов в неделю –</w:t>
      </w:r>
      <w:proofErr w:type="gramStart"/>
      <w:r w:rsidR="00180867"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>272</w:t>
      </w:r>
      <w:r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 xml:space="preserve">  часа</w:t>
      </w:r>
      <w:proofErr w:type="gramEnd"/>
      <w:r w:rsidRPr="00930970">
        <w:rPr>
          <w:rFonts w:ascii="TimesNewRomanPSMT" w:eastAsia="TimesNewRomanPSMT" w:hAnsi="TimesNewRomanPSMT"/>
          <w:color w:val="000000"/>
          <w:sz w:val="24"/>
          <w:szCs w:val="24"/>
          <w:lang w:val="ru-RU"/>
        </w:rPr>
        <w:t xml:space="preserve"> за год) </w:t>
      </w:r>
    </w:p>
    <w:tbl>
      <w:tblPr>
        <w:tblW w:w="0" w:type="auto"/>
        <w:tblInd w:w="114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E26BA6" w:rsidRPr="00930970" w:rsidTr="006208E4">
        <w:trPr>
          <w:trHeight w:hRule="exact" w:val="142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E26BA6" w:rsidRPr="00930970" w:rsidRDefault="00E26BA6" w:rsidP="006208E4">
            <w:pPr>
              <w:autoSpaceDE w:val="0"/>
              <w:autoSpaceDN w:val="0"/>
              <w:spacing w:before="118" w:after="0" w:line="266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урока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в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8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году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E26BA6" w:rsidRPr="00930970" w:rsidRDefault="00E26BA6" w:rsidP="006208E4">
            <w:pPr>
              <w:autoSpaceDE w:val="0"/>
              <w:autoSpaceDN w:val="0"/>
              <w:spacing w:before="72" w:after="0" w:line="32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урока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четверти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Тема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урока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4" w:after="0" w:line="26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часов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Дата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проведения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E26BA6" w:rsidRPr="00930970" w:rsidRDefault="00E26BA6" w:rsidP="006208E4">
            <w:pPr>
              <w:autoSpaceDE w:val="0"/>
              <w:autoSpaceDN w:val="0"/>
              <w:spacing w:before="828" w:after="0" w:line="32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172" w:type="dxa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506"/>
            </w:tblGrid>
            <w:tr w:rsidR="00E26BA6" w:rsidRPr="00930970" w:rsidTr="006208E4">
              <w:trPr>
                <w:trHeight w:hRule="exact" w:val="290"/>
              </w:trPr>
              <w:tc>
                <w:tcPr>
                  <w:tcW w:w="434" w:type="dxa"/>
                  <w:tcMar>
                    <w:left w:w="0" w:type="dxa"/>
                    <w:right w:w="0" w:type="dxa"/>
                  </w:tcMar>
                </w:tcPr>
                <w:p w:rsidR="00E26BA6" w:rsidRPr="00930970" w:rsidRDefault="00E26BA6" w:rsidP="006208E4">
                  <w:pPr>
                    <w:autoSpaceDE w:val="0"/>
                    <w:autoSpaceDN w:val="0"/>
                    <w:spacing w:after="0" w:line="30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506" w:type="dxa"/>
                  <w:tcMar>
                    <w:left w:w="0" w:type="dxa"/>
                    <w:right w:w="0" w:type="dxa"/>
                  </w:tcMar>
                </w:tcPr>
                <w:p w:rsidR="00E26BA6" w:rsidRPr="00930970" w:rsidRDefault="00E26BA6" w:rsidP="006208E4">
                  <w:pPr>
                    <w:autoSpaceDE w:val="0"/>
                    <w:autoSpaceDN w:val="0"/>
                    <w:spacing w:after="0" w:line="322" w:lineRule="exact"/>
                    <w:ind w:left="204" w:right="204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четверть</w:t>
                  </w:r>
                  <w:proofErr w:type="spellEnd"/>
                </w:p>
              </w:tc>
            </w:tr>
          </w:tbl>
          <w:p w:rsidR="00E26BA6" w:rsidRPr="00930970" w:rsidRDefault="00E26BA6" w:rsidP="006208E4">
            <w:pPr>
              <w:rPr>
                <w:sz w:val="24"/>
                <w:szCs w:val="24"/>
              </w:rPr>
            </w:pPr>
          </w:p>
          <w:p w:rsidR="00E26BA6" w:rsidRPr="00930970" w:rsidRDefault="00E26BA6" w:rsidP="006208E4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180867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1985" w:type="dxa"/>
            <w:vMerge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BA6" w:rsidRPr="00930970" w:rsidRDefault="00E26BA6" w:rsidP="006208E4">
            <w:pPr>
              <w:rPr>
                <w:sz w:val="24"/>
                <w:szCs w:val="24"/>
              </w:rPr>
            </w:pP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172" w:type="dxa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46"/>
            </w:tblGrid>
            <w:tr w:rsidR="00E26BA6" w:rsidRPr="00930970" w:rsidTr="006208E4">
              <w:trPr>
                <w:trHeight w:hRule="exact" w:val="290"/>
              </w:trPr>
              <w:tc>
                <w:tcPr>
                  <w:tcW w:w="434" w:type="dxa"/>
                  <w:tcMar>
                    <w:left w:w="0" w:type="dxa"/>
                    <w:right w:w="0" w:type="dxa"/>
                  </w:tcMar>
                </w:tcPr>
                <w:p w:rsidR="00E26BA6" w:rsidRPr="00930970" w:rsidRDefault="00E26BA6" w:rsidP="006208E4">
                  <w:pPr>
                    <w:autoSpaceDE w:val="0"/>
                    <w:autoSpaceDN w:val="0"/>
                    <w:spacing w:after="0" w:line="30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46" w:type="dxa"/>
                  <w:tcMar>
                    <w:left w:w="0" w:type="dxa"/>
                    <w:right w:w="0" w:type="dxa"/>
                  </w:tcMar>
                </w:tcPr>
                <w:p w:rsidR="00E26BA6" w:rsidRPr="00930970" w:rsidRDefault="00E26BA6" w:rsidP="006208E4">
                  <w:pPr>
                    <w:autoSpaceDE w:val="0"/>
                    <w:autoSpaceDN w:val="0"/>
                    <w:spacing w:after="0" w:line="322" w:lineRule="exact"/>
                    <w:ind w:left="204" w:right="2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Вводное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занятие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E26BA6" w:rsidRPr="00930970" w:rsidRDefault="00E26BA6" w:rsidP="006208E4">
            <w:pPr>
              <w:rPr>
                <w:sz w:val="24"/>
                <w:szCs w:val="24"/>
              </w:rPr>
            </w:pPr>
          </w:p>
          <w:p w:rsidR="00E26BA6" w:rsidRPr="00930970" w:rsidRDefault="00E26BA6" w:rsidP="006208E4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Вводный и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первичный  инструктаж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по ОТ и ТБ.               </w:t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№1: организация рабочего места.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№2: ремонт и укладка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инструментов.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Художественная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отделка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столярного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изделия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Инструктаж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рабочем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месте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Эстетические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требования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изделию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Входящая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для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маркетри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Цвет, текстура разных древесных пород.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№3: выбор заготовок для изделий.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12"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№4: отделка лицевой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поверхности.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49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Окрашивание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ножевой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фанеры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8" w:after="0" w:line="26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№5: Окрашивание ножевой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фанеры.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Перевод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рисунка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фанеру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№6: разметка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рисунка.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№7: разметка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рисунка.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Инструменты для художественной отделки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изделия.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№8: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косяка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6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Правила пожарной безопасности в мастерской.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E26BA6" w:rsidRPr="00930970" w:rsidRDefault="00E26BA6" w:rsidP="00E26BA6">
      <w:pPr>
        <w:rPr>
          <w:sz w:val="24"/>
          <w:szCs w:val="24"/>
        </w:rPr>
        <w:sectPr w:rsidR="00E26BA6" w:rsidRPr="00930970">
          <w:footerReference w:type="default" r:id="rId8"/>
          <w:pgSz w:w="11904" w:h="16838"/>
          <w:pgMar w:top="552" w:right="960" w:bottom="622" w:left="1018" w:header="720" w:footer="720" w:gutter="0"/>
          <w:cols w:space="720"/>
          <w:docGrid w:linePitch="360"/>
        </w:sectPr>
      </w:pPr>
    </w:p>
    <w:p w:rsidR="00E26BA6" w:rsidRPr="00930970" w:rsidRDefault="00E26BA6" w:rsidP="00E26BA6">
      <w:pPr>
        <w:autoSpaceDE w:val="0"/>
        <w:autoSpaceDN w:val="0"/>
        <w:spacing w:after="0" w:line="582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№9: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косяка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4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Причины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возникновения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пожара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Пожароопасные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деревообработке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№10: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косяка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Меры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предупреждения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пожара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№11: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заточка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косяка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Правила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пользования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электроприборами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4" w:after="0" w:line="26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№12: разборка, сборка вилки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 розетки.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№13: разборка, сборка вилки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 розетки.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Правила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поведения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пожаре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№14: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заточка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косяка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первичных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средств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930970">
              <w:rPr>
                <w:sz w:val="24"/>
                <w:szCs w:val="24"/>
              </w:rPr>
              <w:br/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пожаротушения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31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№15: вырезание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орнамента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№16: вырезание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орнамента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Наклеивание набора и вставок на изделие.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№17: вырезание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орнамента.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№18: вырезание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орнамента.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№19: вырезание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геометрического орнамента.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Отделка мозаики и оценка качества.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38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№20: отделка мозаики и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оценка качества.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№21: отделка мозаики и </w:t>
            </w:r>
          </w:p>
          <w:p w:rsidR="00E26BA6" w:rsidRPr="00930970" w:rsidRDefault="00E26BA6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оценка качества.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30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моделей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мебели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40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мебели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назначению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41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№22: изучение рисунков и образцов мебели.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42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мебели по способу соединения частей.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43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43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№23: изучение чертежей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изделий.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34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44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44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4" w:after="0" w:line="26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Эстетические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требования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мебели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45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№24: составление эскизов изделия.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46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№25: составление эскизов деталей изделия.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47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Технико-экономические требования к мебели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№26: изготовление деталей изделия.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49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Элементы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столярного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изделия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№27: изготовление деталей изделия.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6208E4">
        <w:trPr>
          <w:trHeight w:hRule="exact" w:val="54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51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51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№28: изготовление деталей изделия.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rPr>
          <w:sz w:val="24"/>
          <w:szCs w:val="24"/>
        </w:rPr>
        <w:sectPr w:rsidR="00E26BA6" w:rsidRPr="00930970">
          <w:pgSz w:w="11904" w:h="16838"/>
          <w:pgMar w:top="552" w:right="960" w:bottom="598" w:left="1128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1839"/>
        <w:tblW w:w="11374" w:type="dxa"/>
        <w:tblLayout w:type="fixed"/>
        <w:tblLook w:val="04A0" w:firstRow="1" w:lastRow="0" w:firstColumn="1" w:lastColumn="0" w:noHBand="0" w:noVBand="1"/>
      </w:tblPr>
      <w:tblGrid>
        <w:gridCol w:w="10282"/>
        <w:gridCol w:w="1092"/>
      </w:tblGrid>
      <w:tr w:rsidR="003B1F28" w:rsidRPr="00930970" w:rsidTr="003B1F28">
        <w:trPr>
          <w:trHeight w:hRule="exact" w:val="15016"/>
        </w:trPr>
        <w:tc>
          <w:tcPr>
            <w:tcW w:w="10282" w:type="dxa"/>
            <w:tcMar>
              <w:left w:w="0" w:type="dxa"/>
              <w:right w:w="0" w:type="dxa"/>
            </w:tcMar>
          </w:tcPr>
          <w:tbl>
            <w:tblPr>
              <w:tblpPr w:leftFromText="180" w:rightFromText="180" w:vertAnchor="text" w:horzAnchor="margin" w:tblpXSpec="right" w:tblpY="-17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702"/>
              <w:gridCol w:w="5506"/>
              <w:gridCol w:w="1413"/>
              <w:gridCol w:w="1411"/>
            </w:tblGrid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lastRenderedPageBreak/>
                    <w:t xml:space="preserve">52 </w:t>
                  </w:r>
                </w:p>
              </w:tc>
              <w:tc>
                <w:tcPr>
                  <w:tcW w:w="702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52 </w:t>
                  </w:r>
                </w:p>
              </w:tc>
              <w:tc>
                <w:tcPr>
                  <w:tcW w:w="550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№29: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53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53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№30: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4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54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54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№31: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4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55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55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8" w:after="0" w:line="26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№32: изготовление деталей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4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56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56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№33: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57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57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№34: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58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58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№35: изготовление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59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59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№36: сборка узлов изделия &lt;&lt;насухо&gt;&gt;.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60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60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№37: сборка узлов изделия &lt;&lt;насухо&gt;&gt;.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4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61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61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№38: сборка изделия на </w:t>
                  </w:r>
                  <w:proofErr w:type="gram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>клею .</w:t>
                  </w:r>
                  <w:proofErr w:type="gram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62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62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№39: сборка изделия </w:t>
                  </w:r>
                  <w:proofErr w:type="gram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>на клею</w:t>
                  </w:r>
                  <w:proofErr w:type="gram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63 </w:t>
                  </w:r>
                </w:p>
              </w:tc>
              <w:tc>
                <w:tcPr>
                  <w:tcW w:w="702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63 </w:t>
                  </w:r>
                </w:p>
              </w:tc>
              <w:tc>
                <w:tcPr>
                  <w:tcW w:w="550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№40: оценка качества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1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89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304" w:lineRule="exact"/>
                    <w:ind w:right="104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493"/>
              </w:trPr>
              <w:tc>
                <w:tcPr>
                  <w:tcW w:w="70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64 </w:t>
                  </w:r>
                </w:p>
              </w:tc>
              <w:tc>
                <w:tcPr>
                  <w:tcW w:w="702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64 </w:t>
                  </w:r>
                </w:p>
              </w:tc>
              <w:tc>
                <w:tcPr>
                  <w:tcW w:w="550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Материалы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для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мозаики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маркетри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389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0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30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II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четверть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>64</w:t>
                  </w:r>
                </w:p>
              </w:tc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46E6D" w:rsidRPr="00930970" w:rsidTr="00846E6D">
              <w:trPr>
                <w:trHeight w:hRule="exact" w:val="28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65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№41: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заточка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косяка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66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Виды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отделки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мебельных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изделий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5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67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№42: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заточка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косяка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0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68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Инструменты для художественной отделки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69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№43: вырезание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геометрического орнамента.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70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№44: вырезание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геометрического орнамента.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3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71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Эстетические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требования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к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изделию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4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72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№45: вырезание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геометрического орнамента.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73 </w:t>
                  </w:r>
                </w:p>
              </w:tc>
              <w:tc>
                <w:tcPr>
                  <w:tcW w:w="702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Причины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возникновения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пожара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2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74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№46: вырезание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геометрического орнамента.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550"/>
              </w:trPr>
              <w:tc>
                <w:tcPr>
                  <w:tcW w:w="70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75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550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4" w:after="0" w:line="26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№47: вырезание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геометрического орнамента. </w:t>
                  </w:r>
                </w:p>
              </w:tc>
              <w:tc>
                <w:tcPr>
                  <w:tcW w:w="141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76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Меры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предупреждения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пожара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311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77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13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№48: составление эскизов </w:t>
                  </w:r>
                </w:p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5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78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14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Правила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пользования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электроприборами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95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79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15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№49: составление эскизов деталей изделия.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85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80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16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Виды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мебели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по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назначению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57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81 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17</w:t>
                  </w: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№50: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изготовление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деталей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46E6D" w:rsidRPr="00930970" w:rsidTr="00846E6D">
              <w:trPr>
                <w:trHeight w:hRule="exact" w:val="257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ind w:left="104" w:right="104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46E6D" w:rsidRPr="00930970" w:rsidTr="00E776AE">
              <w:trPr>
                <w:trHeight w:hRule="exact" w:val="103"/>
              </w:trPr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66" w:lineRule="exact"/>
                    <w:ind w:left="104" w:right="104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46E6D" w:rsidRPr="00930970" w:rsidRDefault="00846E6D" w:rsidP="00846E6D">
                  <w:pPr>
                    <w:autoSpaceDE w:val="0"/>
                    <w:autoSpaceDN w:val="0"/>
                    <w:spacing w:after="0" w:line="282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rPr>
                <w:sz w:val="24"/>
                <w:szCs w:val="24"/>
              </w:rPr>
            </w:pPr>
          </w:p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  <w:p w:rsidR="003B1F28" w:rsidRPr="00930970" w:rsidRDefault="003B1F28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</w:tr>
    </w:tbl>
    <w:p w:rsidR="00E26BA6" w:rsidRPr="00930970" w:rsidRDefault="00E26BA6" w:rsidP="00E26BA6">
      <w:pPr>
        <w:rPr>
          <w:sz w:val="24"/>
          <w:szCs w:val="24"/>
        </w:rPr>
        <w:sectPr w:rsidR="00E26BA6" w:rsidRPr="00930970" w:rsidSect="00E26BA6">
          <w:pgSz w:w="11904" w:h="16838"/>
          <w:pgMar w:top="552" w:right="422" w:bottom="650" w:left="1128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61"/>
        <w:tblW w:w="11097" w:type="dxa"/>
        <w:tblLayout w:type="fixed"/>
        <w:tblLook w:val="04A0" w:firstRow="1" w:lastRow="0" w:firstColumn="1" w:lastColumn="0" w:noHBand="0" w:noVBand="1"/>
      </w:tblPr>
      <w:tblGrid>
        <w:gridCol w:w="10032"/>
        <w:gridCol w:w="1065"/>
      </w:tblGrid>
      <w:tr w:rsidR="003B1F28" w:rsidRPr="00930970" w:rsidTr="00846E6D">
        <w:trPr>
          <w:trHeight w:hRule="exact" w:val="15552"/>
        </w:trPr>
        <w:tc>
          <w:tcPr>
            <w:tcW w:w="10032" w:type="dxa"/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rPr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688"/>
              <w:gridCol w:w="5397"/>
              <w:gridCol w:w="1385"/>
              <w:gridCol w:w="1383"/>
            </w:tblGrid>
            <w:tr w:rsidR="003B1F28" w:rsidRPr="00930970" w:rsidTr="00846E6D">
              <w:trPr>
                <w:trHeight w:hRule="exact" w:val="297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7" w:type="dxa"/>
                  <w:tcBorders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E776AE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6" w:after="0" w:line="266" w:lineRule="exact"/>
                    <w:ind w:right="104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5" w:type="dxa"/>
                  <w:tcBorders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3" w:type="dxa"/>
                  <w:tcBorders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rPr>
                      <w:sz w:val="24"/>
                      <w:szCs w:val="24"/>
                    </w:rPr>
                  </w:pPr>
                </w:p>
              </w:tc>
            </w:tr>
            <w:tr w:rsidR="003B1F28" w:rsidRPr="00930970" w:rsidTr="00846E6D">
              <w:trPr>
                <w:trHeight w:hRule="exact" w:val="578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82 </w:t>
                  </w:r>
                </w:p>
              </w:tc>
              <w:tc>
                <w:tcPr>
                  <w:tcW w:w="68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№51: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293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83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18 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4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Виды мебели по способу соединения частей.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6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84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19 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№52: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293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85 </w:t>
                  </w:r>
                </w:p>
              </w:tc>
              <w:tc>
                <w:tcPr>
                  <w:tcW w:w="68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20 </w:t>
                  </w: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Технико-экономические требования к мебели.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86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>21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№53: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7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87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22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№54: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299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88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Элементы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деталей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столярного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изделия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89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24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№55: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7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90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25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№56: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91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26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№57: изготовление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297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Самостоятельная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326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92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27</w:t>
                  </w: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Контрольная работа за </w:t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I</w:t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 четверть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93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28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№58: вырезание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геометрической фигуры.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94 </w:t>
                  </w:r>
                </w:p>
              </w:tc>
              <w:tc>
                <w:tcPr>
                  <w:tcW w:w="68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29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4" w:after="0" w:line="28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№59: вырезание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геометрической фигуры.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4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95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30</w:t>
                  </w: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8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Работа над ошибками по проверке знаний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теоретического материала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2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96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31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Работа над ошибками по проверке практического материала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9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30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3B1F28" w:rsidRPr="00930970" w:rsidTr="00846E6D">
              <w:trPr>
                <w:trHeight w:hRule="exact" w:val="9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304" w:lineRule="exact"/>
                    <w:ind w:right="104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3B1F28" w:rsidRPr="00930970" w:rsidTr="00846E6D">
              <w:trPr>
                <w:trHeight w:hRule="exact" w:val="293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97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32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Инструктаж по ТБ при работе в мастерской.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98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33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before="4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№60: организация рабочего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места.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6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99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34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№61: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5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100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35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№62: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5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7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101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36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№63: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5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102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37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№64: сборка узлов изделия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&lt;&lt;насухо&gt;&gt;.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rPr>
                      <w:sz w:val="24"/>
                      <w:szCs w:val="24"/>
                    </w:rPr>
                  </w:pP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103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38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№65: сборка изделия на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клею.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104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39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№66: оценка качества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315"/>
              </w:trPr>
              <w:tc>
                <w:tcPr>
                  <w:tcW w:w="694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88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97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30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Трудовое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законодательство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8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8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318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105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40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Порядок приема и увольнения с работы.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80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106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41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№67: составление эскизов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B1F28" w:rsidRPr="00930970" w:rsidTr="00846E6D">
              <w:trPr>
                <w:trHeight w:hRule="exact" w:val="559"/>
              </w:trPr>
              <w:tc>
                <w:tcPr>
                  <w:tcW w:w="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107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42</w:t>
                  </w:r>
                </w:p>
              </w:tc>
              <w:tc>
                <w:tcPr>
                  <w:tcW w:w="5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№68: составление эскизов деталей изделия.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461"/>
                    <w:autoSpaceDE w:val="0"/>
                    <w:autoSpaceDN w:val="0"/>
                    <w:spacing w:after="0" w:line="30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B1F28" w:rsidRPr="00930970" w:rsidRDefault="003B1F28" w:rsidP="00846E6D">
            <w:pPr>
              <w:jc w:val="right"/>
              <w:rPr>
                <w:sz w:val="24"/>
                <w:szCs w:val="24"/>
              </w:rPr>
            </w:pPr>
          </w:p>
          <w:p w:rsidR="003B1F28" w:rsidRPr="00930970" w:rsidRDefault="003B1F28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  <w:p w:rsidR="00846E6D" w:rsidRPr="00930970" w:rsidRDefault="00846E6D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584" w:lineRule="atLeast"/>
        <w:rPr>
          <w:sz w:val="24"/>
          <w:szCs w:val="24"/>
        </w:rPr>
        <w:sectPr w:rsidR="00E26BA6" w:rsidRPr="00930970">
          <w:pgSz w:w="11904" w:h="16838"/>
          <w:pgMar w:top="568" w:right="0" w:bottom="614" w:left="1128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551"/>
        <w:tblW w:w="9722" w:type="dxa"/>
        <w:tblLayout w:type="fixed"/>
        <w:tblLook w:val="04A0" w:firstRow="1" w:lastRow="0" w:firstColumn="1" w:lastColumn="0" w:noHBand="0" w:noVBand="1"/>
      </w:tblPr>
      <w:tblGrid>
        <w:gridCol w:w="422"/>
        <w:gridCol w:w="712"/>
        <w:gridCol w:w="5326"/>
        <w:gridCol w:w="1403"/>
        <w:gridCol w:w="778"/>
        <w:gridCol w:w="1047"/>
        <w:gridCol w:w="34"/>
      </w:tblGrid>
      <w:tr w:rsidR="003B1F28" w:rsidRPr="00930970" w:rsidTr="00930970">
        <w:trPr>
          <w:trHeight w:hRule="exact" w:val="15237"/>
        </w:trPr>
        <w:tc>
          <w:tcPr>
            <w:tcW w:w="8641" w:type="dxa"/>
            <w:gridSpan w:val="5"/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304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  <w:tbl>
            <w:tblPr>
              <w:tblW w:w="12502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786"/>
              <w:gridCol w:w="5251"/>
              <w:gridCol w:w="1403"/>
              <w:gridCol w:w="2246"/>
              <w:gridCol w:w="997"/>
              <w:gridCol w:w="1404"/>
            </w:tblGrid>
            <w:tr w:rsidR="00930970" w:rsidRPr="00930970" w:rsidTr="00930970">
              <w:trPr>
                <w:gridAfter w:val="2"/>
                <w:wAfter w:w="2401" w:type="dxa"/>
                <w:trHeight w:hRule="exact" w:val="308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52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Трудовой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договор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8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44 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№69: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310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45 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Права и обязанности работников на производстве.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46 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№70: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47 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№71: изготовление деталей изделия.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308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48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Перевод на другую работу, отстранение от работы.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49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4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№72: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96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930970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50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Виды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оплаты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труда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116 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51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№73: изготовление деталей изделия.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4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117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52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Охрана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труда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73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118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53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№74: изготовление деталей 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5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119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54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8" w:after="0" w:line="27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№75: изготовление деталей 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8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120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55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Порядок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разрешения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трудовых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споров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5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121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56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№76: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90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122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57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Трудовая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производственная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дисциплина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123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59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78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№77: изготовление деталей изделия.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5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124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60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№78: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92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125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61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Продолжительность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рабочего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времени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5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126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62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№79: изготовление деталей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6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127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63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Выходные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праздничные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дни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55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128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46E6D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64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№80: сборка узлов изделия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&lt;&lt;насухо&gt;&gt;.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trHeight w:hRule="exact" w:val="407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85174F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ab/>
                    <w:t xml:space="preserve"> </w:t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ab/>
                    <w:t xml:space="preserve"> </w:t>
                  </w:r>
                  <w:r w:rsidRPr="00930970">
                    <w:rPr>
                      <w:rFonts w:ascii="TimesNewRomanPSMT" w:eastAsia="TimesNewRomanPSMT" w:hAnsi="TimesNewRomanPSMT"/>
                      <w:b/>
                      <w:color w:val="000000"/>
                      <w:sz w:val="24"/>
                      <w:szCs w:val="24"/>
                    </w:rPr>
                    <w:t xml:space="preserve">III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b/>
                      <w:color w:val="000000"/>
                      <w:sz w:val="24"/>
                      <w:szCs w:val="24"/>
                    </w:rPr>
                    <w:t>четверть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ab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85174F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>80</w:t>
                  </w:r>
                  <w:r w:rsidR="003B1F28"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2" w:lineRule="exact"/>
                    <w:ind w:left="2002" w:right="2002"/>
                    <w:jc w:val="right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III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четверть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7" w:type="dxa"/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114 </w:t>
                  </w:r>
                </w:p>
              </w:tc>
              <w:tc>
                <w:tcPr>
                  <w:tcW w:w="1404" w:type="dxa"/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7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129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2" w:after="0" w:line="266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Труд молодежи, действия при ущемлении прав и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интересов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9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130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before="4" w:after="0" w:line="28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№81: сборка изделия на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клею.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71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131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Практическая работа №82: оценка качества </w:t>
                  </w:r>
                  <w:r w:rsidRPr="00930970">
                    <w:rPr>
                      <w:sz w:val="24"/>
                      <w:szCs w:val="24"/>
                      <w:lang w:val="ru-RU"/>
                    </w:rPr>
                    <w:br/>
                  </w: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изделия.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8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4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302" w:lineRule="exact"/>
                    <w:ind w:left="104" w:right="104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Токарные</w:t>
                  </w:r>
                  <w:proofErr w:type="spellEnd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" w:eastAsia="TimesNewRomanPS" w:hAnsi="TimesNewRomanPS"/>
                      <w:b/>
                      <w:color w:val="000000"/>
                      <w:sz w:val="24"/>
                      <w:szCs w:val="24"/>
                    </w:rPr>
                    <w:t>работы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8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132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Устройство основных частей токарного станка.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8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133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№83: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выбор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заготовок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90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134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6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Правила безопасности во время работы на станке.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4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135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№84: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изготовление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заготовок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392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136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№85: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изготовление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заготовок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90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90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137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Управление и уход за токарным станком.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0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284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138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4" w:right="104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  <w:lang w:val="ru-RU"/>
                    </w:rPr>
                    <w:t xml:space="preserve">Неисправности станка и их устранение.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3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2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65"/>
              </w:trPr>
              <w:tc>
                <w:tcPr>
                  <w:tcW w:w="415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139 </w:t>
                  </w:r>
                </w:p>
              </w:tc>
              <w:tc>
                <w:tcPr>
                  <w:tcW w:w="78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5251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 86: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Измерение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62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штангенциркулем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3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30970" w:rsidRPr="00930970" w:rsidTr="00930970">
              <w:trPr>
                <w:gridAfter w:val="2"/>
                <w:wAfter w:w="2401" w:type="dxa"/>
                <w:trHeight w:hRule="exact" w:val="547"/>
              </w:trPr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140 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930970">
                    <w:rPr>
                      <w:sz w:val="24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5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работа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№ 87: </w:t>
                  </w: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Измерение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64" w:lineRule="exact"/>
                    <w:ind w:left="104" w:right="104"/>
                    <w:rPr>
                      <w:sz w:val="24"/>
                      <w:szCs w:val="24"/>
                    </w:rPr>
                  </w:pPr>
                  <w:proofErr w:type="spellStart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>штангенциркулем</w:t>
                  </w:r>
                  <w:proofErr w:type="spellEnd"/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jc w:val="center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2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3B1F28" w:rsidRPr="00930970" w:rsidRDefault="003B1F28" w:rsidP="003B1F28">
                  <w:pPr>
                    <w:framePr w:hSpace="180" w:wrap="around" w:vAnchor="text" w:hAnchor="margin" w:xAlign="center" w:y="-551"/>
                    <w:autoSpaceDE w:val="0"/>
                    <w:autoSpaceDN w:val="0"/>
                    <w:spacing w:after="0" w:line="284" w:lineRule="exact"/>
                    <w:ind w:left="100" w:right="100"/>
                    <w:rPr>
                      <w:sz w:val="24"/>
                      <w:szCs w:val="24"/>
                    </w:rPr>
                  </w:pPr>
                  <w:r w:rsidRPr="00930970">
                    <w:rPr>
                      <w:rFonts w:ascii="TimesNewRomanPSMT" w:eastAsia="TimesNewRomanPSMT" w:hAnsi="TimesNewRomanPSMT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  <w:p w:rsidR="003B1F28" w:rsidRPr="00930970" w:rsidRDefault="003B1F28" w:rsidP="003B1F28">
            <w:pPr>
              <w:autoSpaceDE w:val="0"/>
              <w:autoSpaceDN w:val="0"/>
              <w:spacing w:after="0" w:line="14" w:lineRule="exac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141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№88: Точение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6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цилиндрических деталей. 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lastRenderedPageBreak/>
              <w:t xml:space="preserve">142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№89: Точение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143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№90: Точение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144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№91: Точение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145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№92: Точение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146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№93: Точение конических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147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№94: Точение конических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148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№95: Точение конических деталей.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 xml:space="preserve">Круглые лесоматериалы, пиломатериалы,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30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 xml:space="preserve">заготовки и изделия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  <w:lang w:val="ru-RU"/>
              </w:rPr>
            </w:pPr>
          </w:p>
        </w:tc>
      </w:tr>
      <w:tr w:rsidR="00930970" w:rsidRPr="00930970" w:rsidTr="00930970">
        <w:trPr>
          <w:gridAfter w:val="1"/>
          <w:wAfter w:w="34" w:type="dxa"/>
          <w:trHeight w:hRule="exact" w:val="28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149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Хвойные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лесоматериалы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150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96:выбор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заготовок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151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Распиловка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круглых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лесоматериалов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5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152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97: строгание бруска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квадратного сечения.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8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153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Обмер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хранение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лесоматериалов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154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8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98: строгание бруска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квадратного сечения.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9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155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 99: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строгание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восьмигранника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156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пиломатериалов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157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 100: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строгание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восьмигранника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8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158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досок от способа распиловки.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159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101: опиливание до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круглого сечения.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102: опиливание до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круглого сечения.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8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161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досок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обработке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162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103:ошкуривание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цилиндрического бруска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163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для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настилки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164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104:ошкуривание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цилиндрического бруска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Паркет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назначение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84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 xml:space="preserve">Изготовление строительных инструментов, приспособлений, инвентаря для плотничных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30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работ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</w:tr>
      <w:tr w:rsidR="00930970" w:rsidRPr="00930970" w:rsidTr="00930970">
        <w:trPr>
          <w:gridAfter w:val="1"/>
          <w:wAfter w:w="34" w:type="dxa"/>
          <w:trHeight w:hRule="exact" w:val="567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166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4" w:after="0" w:line="26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Назначение и требования к строительным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инструментам.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167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№105: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подбор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90"/>
        </w:trPr>
        <w:tc>
          <w:tcPr>
            <w:tcW w:w="42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168 </w:t>
            </w:r>
          </w:p>
        </w:tc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532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Понятие черновая и чистовая обработка. </w:t>
            </w:r>
          </w:p>
        </w:tc>
        <w:tc>
          <w:tcPr>
            <w:tcW w:w="140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0970" w:rsidRPr="00930970" w:rsidTr="00930970">
        <w:trPr>
          <w:gridAfter w:val="1"/>
          <w:wAfter w:w="34" w:type="dxa"/>
          <w:trHeight w:hRule="exact" w:val="26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169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5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№106: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раскрой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278" w:lineRule="exact"/>
        <w:rPr>
          <w:sz w:val="24"/>
          <w:szCs w:val="24"/>
        </w:rPr>
      </w:pPr>
    </w:p>
    <w:p w:rsidR="00E26BA6" w:rsidRPr="00930970" w:rsidRDefault="00E26BA6" w:rsidP="00E26BA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E26BA6" w:rsidRPr="00930970" w:rsidRDefault="00E26BA6" w:rsidP="00E26BA6">
      <w:pPr>
        <w:rPr>
          <w:sz w:val="24"/>
          <w:szCs w:val="24"/>
        </w:rPr>
        <w:sectPr w:rsidR="00E26BA6" w:rsidRPr="00930970">
          <w:pgSz w:w="11904" w:h="16838"/>
          <w:pgMar w:top="552" w:right="960" w:bottom="654" w:left="1128" w:header="720" w:footer="720" w:gutter="0"/>
          <w:cols w:space="720"/>
          <w:docGrid w:linePitch="360"/>
        </w:sectPr>
      </w:pPr>
    </w:p>
    <w:p w:rsidR="00E26BA6" w:rsidRPr="00930970" w:rsidRDefault="00E26BA6" w:rsidP="00E26BA6">
      <w:pPr>
        <w:autoSpaceDE w:val="0"/>
        <w:autoSpaceDN w:val="0"/>
        <w:spacing w:after="0" w:line="582" w:lineRule="exact"/>
        <w:rPr>
          <w:sz w:val="24"/>
          <w:szCs w:val="24"/>
        </w:rPr>
      </w:pPr>
    </w:p>
    <w:tbl>
      <w:tblPr>
        <w:tblW w:w="9788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Конструкция и детали терки 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полутерки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№107: изготовление шаблона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ручки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полутерки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№108: изготовление шаблона ручки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полутерки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№109: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заготовок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№110: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заготовок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№111: сверление и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выпиливание ручки.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№112: сверление и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выпиливание ручки.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№113: отделка ручки терки.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№114: отделка ручки терки.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179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Брак при изготовлении инструментов. Оценка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качества изделия.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№115: выпиливание и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отделка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пласти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№116: сборка изделия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&lt;&lt;насухо&gt;&gt;.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10"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№117: подгонка деталей, сборка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на клею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повторение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183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8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118: Составление эскиза изделия.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Контрольная работа 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119: изготовление ручки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полутерки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120: изготовление ручки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полутерки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Работа над ошибками по проверке знаний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теоретического материала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Работа над ошибками по проверке практического материала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9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302" w:lineRule="exact"/>
              <w:ind w:left="2002" w:right="2002"/>
              <w:jc w:val="right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</w:p>
        </w:tc>
      </w:tr>
      <w:tr w:rsidR="000E2D21" w:rsidRPr="00930970" w:rsidTr="0085174F">
        <w:trPr>
          <w:trHeight w:hRule="exact" w:val="9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302" w:lineRule="exact"/>
              <w:ind w:left="104" w:right="104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189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Повторный инструктаж по ОТ и ТБ.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121:организация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рабочего места.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 xml:space="preserve">Изготовление несложной мебели с облицовкой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>поверхности</w:t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rPr>
                <w:sz w:val="24"/>
                <w:szCs w:val="24"/>
                <w:lang w:val="ru-RU"/>
              </w:rPr>
            </w:pPr>
          </w:p>
        </w:tc>
      </w:tr>
      <w:tr w:rsidR="000E2D21" w:rsidRPr="00930970" w:rsidTr="0085174F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Назначение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облицовки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столярного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изделия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192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122:подготовка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материала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193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№123: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резка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шпона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Шпон, его виды и способы получения.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№124: резка шпона в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заданный размер.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облицовки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поверхности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шпоном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85174F">
        <w:trPr>
          <w:trHeight w:hRule="exact" w:val="2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№125: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наклеивание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шпона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E26BA6" w:rsidRPr="00930970" w:rsidRDefault="00E26BA6" w:rsidP="00E26BA6">
      <w:pPr>
        <w:rPr>
          <w:sz w:val="24"/>
          <w:szCs w:val="24"/>
        </w:rPr>
        <w:sectPr w:rsidR="00E26BA6" w:rsidRPr="00930970">
          <w:pgSz w:w="11904" w:h="16838"/>
          <w:pgMar w:top="552" w:right="960" w:bottom="644" w:left="1128" w:header="720" w:footer="720" w:gutter="0"/>
          <w:cols w:space="720"/>
          <w:docGrid w:linePitch="360"/>
        </w:sectPr>
      </w:pPr>
    </w:p>
    <w:p w:rsidR="00E26BA6" w:rsidRPr="00930970" w:rsidRDefault="00E26BA6" w:rsidP="00E26BA6">
      <w:pPr>
        <w:autoSpaceDE w:val="0"/>
        <w:autoSpaceDN w:val="0"/>
        <w:spacing w:after="0" w:line="582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E26BA6" w:rsidRPr="00930970" w:rsidTr="000E2D21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70</w:t>
            </w:r>
            <w:r w:rsidR="00E26BA6"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№126: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наклеивание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шпона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BA6" w:rsidRPr="00930970" w:rsidTr="000E2D21">
        <w:trPr>
          <w:trHeight w:hRule="exact" w:val="284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199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71</w:t>
            </w:r>
            <w:r w:rsidR="00E26BA6"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наборов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шпона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26BA6" w:rsidRPr="00930970" w:rsidRDefault="00E26BA6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№127: выполнение наборов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шпона.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201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6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клея при облицовке мебели.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4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128: выполнение наборов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шпона.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и свойства облицовочных пленочных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материалов.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№129: подготовка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поверхностей под оклейку.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№130: подготовка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поверхностей под оклейку.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206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и свойства облицовочных листовых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материалов.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79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№131: облицовка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поверхностей пленкой.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40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Обработка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кромок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кромочной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лентой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40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304" w:lineRule="exact"/>
              <w:ind w:left="104" w:right="104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IV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</w:tr>
      <w:tr w:rsidR="000E2D21" w:rsidRPr="00930970" w:rsidTr="000E2D21">
        <w:trPr>
          <w:trHeight w:hRule="exact" w:val="304"/>
        </w:trPr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90" w:lineRule="exact"/>
              <w:ind w:right="104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209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6" w:after="0" w:line="278" w:lineRule="exact"/>
              <w:ind w:left="104" w:right="10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2D21" w:rsidRPr="00930970" w:rsidRDefault="000E2D21" w:rsidP="00E26BA6">
            <w:pPr>
              <w:autoSpaceDE w:val="0"/>
              <w:autoSpaceDN w:val="0"/>
              <w:spacing w:before="6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№133: обработка кромок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кромочной лентой.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>Мебельная фурнитура и крепежные изделия</w:t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E2D21" w:rsidRPr="00930970" w:rsidTr="000E2D21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мебельной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фурнитуры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Фурнитура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для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подвижных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соединений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213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петель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214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№134: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установка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петель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215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№135: замена петель в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дверцах.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№136: установка петель в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дверцах.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№137: установка петель в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дверцах.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Фурнитура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для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неподвижных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соединений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219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№138: установка дверных ручек.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№139: установка замков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мебельных.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№140: установка замков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мебельных.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№141: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установка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защелок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Фурнитура для открывания дверей и выдвигания ящиков.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224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№142: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установка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направляющих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lastRenderedPageBreak/>
              <w:t xml:space="preserve">225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№143: установка ползунов, роликов.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226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№144: установка ползунов, </w:t>
            </w:r>
          </w:p>
          <w:p w:rsidR="000E2D21" w:rsidRPr="00930970" w:rsidRDefault="000E2D21" w:rsidP="00E26BA6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роликов.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30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оконного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блока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0E2D21">
        <w:trPr>
          <w:trHeight w:hRule="exact" w:val="264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Элементы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оконного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блока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E26BA6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E26BA6" w:rsidRPr="00930970" w:rsidRDefault="00E26BA6" w:rsidP="00E26BA6">
      <w:pPr>
        <w:autoSpaceDE w:val="0"/>
        <w:autoSpaceDN w:val="0"/>
        <w:spacing w:after="0" w:line="582" w:lineRule="exact"/>
        <w:rPr>
          <w:sz w:val="24"/>
          <w:szCs w:val="24"/>
        </w:rPr>
      </w:pPr>
    </w:p>
    <w:tbl>
      <w:tblPr>
        <w:tblW w:w="9788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6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№145: изготовление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соединения УК-1 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229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№146: изготовление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соединения УК-1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Требования к деталям оконного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231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№147: изготовление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соединения УС.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Изготовление в производственных условиях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оконного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№148: изготовление деталей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оконного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№149: изготовление деталей оконного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№150: сборка элементов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оконного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6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№151: сборка элементов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оконного блока.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30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  <w:lang w:val="ru-RU"/>
              </w:rPr>
              <w:t xml:space="preserve">Столярные и плотничные ремонтные работы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E2D21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4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Понятие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дефект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”.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дефектов столярно-строительных изделий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239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Приемы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выявления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дефектов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240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№152: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осмотр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изделия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№153: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выявление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дефектов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Правила безопасности при выявлении и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устранении дефектов.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№154: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выявление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дефектов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Ремонт столярных соединений </w:t>
            </w:r>
            <w:proofErr w:type="gram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с заменой деталей</w:t>
            </w:r>
            <w:proofErr w:type="gram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245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№155: составление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дефектной ведомости.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№156: составление </w:t>
            </w:r>
          </w:p>
          <w:p w:rsidR="000E2D21" w:rsidRPr="00930970" w:rsidRDefault="000E2D21" w:rsidP="006208E4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дефектной ведомости.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Заделка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трещин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248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7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№157: составление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дефектной ведомости.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249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Элементы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дверного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блока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№158: подготовка изделия к ремонту.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8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8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дверных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полотен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252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№159: ремонт соединений с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отщепами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0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6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№160: ремонт соединений с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отщепами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Виды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дверей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lastRenderedPageBreak/>
              <w:t xml:space="preserve">255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8"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№161: ремонт соединений со сколами.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Ремонт оконной рамы, двери, встроенной мебели.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257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10"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№162: ремонт соединений с трещинами.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2D21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before="10"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№163: ремонт соединений с трещинами.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6208E4">
            <w:pPr>
              <w:autoSpaceDE w:val="0"/>
              <w:autoSpaceDN w:val="0"/>
              <w:spacing w:before="10" w:after="0" w:line="274" w:lineRule="exact"/>
              <w:ind w:left="104" w:right="104"/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jc w:val="center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</w:pPr>
          </w:p>
        </w:tc>
      </w:tr>
      <w:tr w:rsidR="000E2D21" w:rsidRPr="00930970" w:rsidTr="003B1F28">
        <w:trPr>
          <w:trHeight w:hRule="exact" w:val="2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259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№164:ремонт соединений с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2D21" w:rsidRPr="00930970" w:rsidRDefault="000E2D21" w:rsidP="006208E4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50"/>
        <w:tblW w:w="9788" w:type="dxa"/>
        <w:tblLayout w:type="fixed"/>
        <w:tblLook w:val="04A0" w:firstRow="1" w:lastRow="0" w:firstColumn="1" w:lastColumn="0" w:noHBand="0" w:noVBand="1"/>
      </w:tblPr>
      <w:tblGrid>
        <w:gridCol w:w="712"/>
        <w:gridCol w:w="706"/>
        <w:gridCol w:w="5532"/>
        <w:gridCol w:w="1420"/>
        <w:gridCol w:w="1418"/>
      </w:tblGrid>
      <w:tr w:rsidR="003B1F28" w:rsidRPr="00930970" w:rsidTr="003B1F28">
        <w:trPr>
          <w:trHeight w:hRule="exact" w:val="288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покоробленнос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rPr>
                <w:sz w:val="24"/>
                <w:szCs w:val="24"/>
              </w:rPr>
            </w:pPr>
          </w:p>
        </w:tc>
      </w:tr>
      <w:tr w:rsidR="003B1F28" w:rsidRPr="00930970" w:rsidTr="003B1F28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260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>52</w:t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№165: исправление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ослабленных соединений.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№166: установка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7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дополнительных креплений.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4" w:after="0" w:line="278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№167: установка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дополнительных креплений.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263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№168: изготовление модели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6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дверного блока.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№169: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265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№170: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266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№171: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№172: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6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268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6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6" w:lineRule="exact"/>
              <w:jc w:val="center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работа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№173: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>деталей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6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6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0"/>
        </w:trPr>
        <w:tc>
          <w:tcPr>
            <w:tcW w:w="7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269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55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before="2" w:after="0" w:line="266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Практическая работа №174: сборка изделия </w:t>
            </w:r>
          </w:p>
          <w:p w:rsidR="003B1F28" w:rsidRPr="00930970" w:rsidRDefault="003B1F28" w:rsidP="003B1F28">
            <w:pPr>
              <w:autoSpaceDE w:val="0"/>
              <w:autoSpaceDN w:val="0"/>
              <w:spacing w:after="0" w:line="29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&lt;&lt;насухо&gt;&gt;. </w:t>
            </w:r>
          </w:p>
        </w:tc>
        <w:tc>
          <w:tcPr>
            <w:tcW w:w="14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8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8" w:lineRule="exact"/>
              <w:ind w:left="104" w:right="104"/>
              <w:rPr>
                <w:sz w:val="24"/>
                <w:szCs w:val="24"/>
              </w:rPr>
            </w:pP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Изоляционные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смазочные</w:t>
            </w:r>
            <w:proofErr w:type="spellEnd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970">
              <w:rPr>
                <w:rFonts w:ascii="TimesNewRomanPS" w:eastAsia="TimesNewRomanPS" w:hAnsi="TimesNewRomanPS"/>
                <w:b/>
                <w:color w:val="000000"/>
                <w:sz w:val="24"/>
                <w:szCs w:val="24"/>
              </w:rPr>
              <w:t>материалы</w:t>
            </w:r>
            <w:proofErr w:type="spellEnd"/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564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270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0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и применение теплоизоляционных </w:t>
            </w:r>
            <w:r w:rsidRPr="00930970">
              <w:rPr>
                <w:sz w:val="24"/>
                <w:szCs w:val="24"/>
                <w:lang w:val="ru-RU"/>
              </w:rPr>
              <w:br/>
            </w: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материалов.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8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271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и применение гидроизоляционной пленки.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2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  <w:tr w:rsidR="003B1F28" w:rsidRPr="00930970" w:rsidTr="003B1F28">
        <w:trPr>
          <w:trHeight w:hRule="exact" w:val="29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272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  <w:lang w:val="ru-RU"/>
              </w:rPr>
            </w:pPr>
            <w:r w:rsidRPr="00930970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4" w:right="104"/>
              <w:rPr>
                <w:sz w:val="24"/>
                <w:szCs w:val="24"/>
                <w:lang w:val="ru-RU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  <w:lang w:val="ru-RU"/>
              </w:rPr>
              <w:t xml:space="preserve">Виды и применение смазочных материалов.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jc w:val="center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1F28" w:rsidRPr="00930970" w:rsidRDefault="003B1F28" w:rsidP="003B1F28">
            <w:pPr>
              <w:autoSpaceDE w:val="0"/>
              <w:autoSpaceDN w:val="0"/>
              <w:spacing w:after="0" w:line="284" w:lineRule="exact"/>
              <w:ind w:left="100" w:right="100"/>
              <w:rPr>
                <w:sz w:val="24"/>
                <w:szCs w:val="24"/>
              </w:rPr>
            </w:pPr>
            <w:r w:rsidRPr="00930970">
              <w:rPr>
                <w:rFonts w:ascii="TimesNewRomanPSMT" w:eastAsia="TimesNewRomanPSMT" w:hAnsi="TimesNewRomanPSMT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26BA6" w:rsidRPr="00930970" w:rsidRDefault="00E26BA6" w:rsidP="00E26BA6">
      <w:pPr>
        <w:autoSpaceDE w:val="0"/>
        <w:autoSpaceDN w:val="0"/>
        <w:spacing w:after="0" w:line="582" w:lineRule="exact"/>
        <w:rPr>
          <w:rFonts w:ascii="Times New Roman" w:hAnsi="Times New Roman" w:cs="Times New Roman"/>
          <w:sz w:val="24"/>
          <w:szCs w:val="24"/>
        </w:rPr>
      </w:pPr>
    </w:p>
    <w:p w:rsidR="00A118DA" w:rsidRPr="00930970" w:rsidRDefault="00155177" w:rsidP="009D1F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30970">
        <w:rPr>
          <w:rFonts w:ascii="Times New Roman" w:hAnsi="Times New Roman" w:cs="Times New Roman"/>
          <w:sz w:val="24"/>
          <w:szCs w:val="24"/>
          <w:lang w:val="ru-RU"/>
        </w:rPr>
        <w:t>Всего-----272 часа</w:t>
      </w:r>
    </w:p>
    <w:sectPr w:rsidR="00A118DA" w:rsidRPr="0093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621" w:rsidRDefault="003C1621" w:rsidP="009D1FBE">
      <w:pPr>
        <w:spacing w:after="0" w:line="240" w:lineRule="auto"/>
      </w:pPr>
      <w:r>
        <w:separator/>
      </w:r>
    </w:p>
  </w:endnote>
  <w:endnote w:type="continuationSeparator" w:id="0">
    <w:p w:rsidR="003C1621" w:rsidRDefault="003C1621" w:rsidP="009D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684769"/>
      <w:docPartObj>
        <w:docPartGallery w:val="Page Numbers (Bottom of Page)"/>
        <w:docPartUnique/>
      </w:docPartObj>
    </w:sdtPr>
    <w:sdtContent>
      <w:p w:rsidR="009D1FBE" w:rsidRDefault="009D1FBE">
        <w:pPr>
          <w:pStyle w:val="a7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2" name="Двойные круглые скобки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D1FBE" w:rsidRDefault="009D1FBE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930970" w:rsidRPr="00930970">
                                <w:rPr>
                                  <w:noProof/>
                                  <w:lang w:val="ru-RU"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" filled="t" strokecolor="gray" strokeweight="2.25pt">
                  <v:textbox inset=",0,,0">
                    <w:txbxContent>
                      <w:p w:rsidR="009D1FBE" w:rsidRDefault="009D1FBE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930970" w:rsidRPr="00930970">
                          <w:rPr>
                            <w:noProof/>
                            <w:lang w:val="ru-RU"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Прямая со стрелкой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6A8A6D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ND4Lt0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621" w:rsidRDefault="003C1621" w:rsidP="009D1FBE">
      <w:pPr>
        <w:spacing w:after="0" w:line="240" w:lineRule="auto"/>
      </w:pPr>
      <w:r>
        <w:separator/>
      </w:r>
    </w:p>
  </w:footnote>
  <w:footnote w:type="continuationSeparator" w:id="0">
    <w:p w:rsidR="003C1621" w:rsidRDefault="003C1621" w:rsidP="009D1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F2"/>
    <w:rsid w:val="000E2D21"/>
    <w:rsid w:val="00126C31"/>
    <w:rsid w:val="00155177"/>
    <w:rsid w:val="00180867"/>
    <w:rsid w:val="003B1F28"/>
    <w:rsid w:val="003C1621"/>
    <w:rsid w:val="004702F2"/>
    <w:rsid w:val="006208E4"/>
    <w:rsid w:val="00846E6D"/>
    <w:rsid w:val="0085174F"/>
    <w:rsid w:val="00886A37"/>
    <w:rsid w:val="00930970"/>
    <w:rsid w:val="009D1FBE"/>
    <w:rsid w:val="00A118DA"/>
    <w:rsid w:val="00DA46AC"/>
    <w:rsid w:val="00E26BA6"/>
    <w:rsid w:val="00E7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5279E"/>
  <w15:chartTrackingRefBased/>
  <w15:docId w15:val="{6A4E7548-A21C-4F16-A993-09190856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26BA6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E26B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E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E26B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26B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26B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26BA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26B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26BA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26B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6BA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E26BA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E26BA6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E26BA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E26BA6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E26BA6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E26BA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E26BA6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E26B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E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26BA6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E2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26BA6"/>
    <w:rPr>
      <w:rFonts w:eastAsiaTheme="minorEastAsia"/>
      <w:lang w:val="en-US"/>
    </w:rPr>
  </w:style>
  <w:style w:type="paragraph" w:styleId="a9">
    <w:name w:val="No Spacing"/>
    <w:uiPriority w:val="1"/>
    <w:qFormat/>
    <w:rsid w:val="00E26BA6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E26BA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E26BA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E26BA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E26BA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E26BA6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E26BA6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E26BA6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E26BA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E26BA6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E26B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E26BA6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E26BA6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E26BA6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E26BA6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E26BA6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E26BA6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E26BA6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E26BA6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E26BA6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E26BA6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E26BA6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E26BA6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E26BA6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E26BA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E26BA6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E26BA6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E26BA6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E26BA6"/>
    <w:rPr>
      <w:b/>
      <w:bCs/>
    </w:rPr>
  </w:style>
  <w:style w:type="character" w:styleId="af6">
    <w:name w:val="Emphasis"/>
    <w:basedOn w:val="a2"/>
    <w:uiPriority w:val="20"/>
    <w:qFormat/>
    <w:rsid w:val="00E26BA6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E26BA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E26BA6"/>
    <w:rPr>
      <w:rFonts w:eastAsiaTheme="minorEastAsia"/>
      <w:b/>
      <w:bCs/>
      <w:i/>
      <w:iCs/>
      <w:color w:val="5B9BD5" w:themeColor="accent1"/>
      <w:lang w:val="en-US"/>
    </w:rPr>
  </w:style>
  <w:style w:type="character" w:styleId="af9">
    <w:name w:val="Subtle Emphasis"/>
    <w:basedOn w:val="a2"/>
    <w:uiPriority w:val="19"/>
    <w:qFormat/>
    <w:rsid w:val="00E26BA6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E26BA6"/>
    <w:rPr>
      <w:b/>
      <w:bCs/>
      <w:i/>
      <w:iCs/>
      <w:color w:val="5B9BD5" w:themeColor="accent1"/>
    </w:rPr>
  </w:style>
  <w:style w:type="character" w:styleId="afb">
    <w:name w:val="Subtle Reference"/>
    <w:basedOn w:val="a2"/>
    <w:uiPriority w:val="31"/>
    <w:qFormat/>
    <w:rsid w:val="00E26BA6"/>
    <w:rPr>
      <w:smallCaps/>
      <w:color w:val="ED7D31" w:themeColor="accent2"/>
      <w:u w:val="single"/>
    </w:rPr>
  </w:style>
  <w:style w:type="character" w:styleId="afc">
    <w:name w:val="Intense Reference"/>
    <w:basedOn w:val="a2"/>
    <w:uiPriority w:val="32"/>
    <w:qFormat/>
    <w:rsid w:val="00E26BA6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E26BA6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E26BA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218A-16A0-4A3D-A8A8-3146B349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13</cp:revision>
  <dcterms:created xsi:type="dcterms:W3CDTF">2021-09-25T11:30:00Z</dcterms:created>
  <dcterms:modified xsi:type="dcterms:W3CDTF">2021-09-25T13:41:00Z</dcterms:modified>
</cp:coreProperties>
</file>